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B31548" w:rsidRPr="00B31548" w:rsidRDefault="00B31548" w:rsidP="00B31548">
      <w:pPr>
        <w:pStyle w:val="Heading1"/>
      </w:pPr>
      <w:r w:rsidRPr="00B31548">
        <w:t>Chapter 14: Exploring Specialized and Topical Issues</w:t>
      </w:r>
    </w:p>
    <w:p w:rsidR="00B31548" w:rsidRPr="00B31548" w:rsidRDefault="00B31548" w:rsidP="00B31548"/>
    <w:p w:rsidR="00B31548" w:rsidRPr="00B31548" w:rsidRDefault="00B31548" w:rsidP="00B31548">
      <w:r w:rsidRPr="00B31548">
        <w:t>1. A</w:t>
      </w:r>
      <w:bookmarkStart w:id="0" w:name="_GoBack"/>
      <w:bookmarkEnd w:id="0"/>
      <w:r w:rsidRPr="00B31548">
        <w:t>re you surprised that the victim’s religious affiliation is the number one reason behind hate crimes? Explain why or why not.</w:t>
      </w:r>
    </w:p>
    <w:p w:rsidR="00B31548" w:rsidRPr="00B31548" w:rsidRDefault="00B31548" w:rsidP="00B31548"/>
    <w:p w:rsidR="00B31548" w:rsidRPr="00B31548" w:rsidRDefault="00B31548" w:rsidP="00B31548">
      <w:r w:rsidRPr="00B31548">
        <w:t>2. Explain some of the differences between TV shows such as CSI and the realities of forensic science and law enforcement.</w:t>
      </w:r>
    </w:p>
    <w:p w:rsidR="00B31548" w:rsidRPr="00B31548" w:rsidRDefault="00B31548" w:rsidP="00B31548"/>
    <w:p w:rsidR="00B31548" w:rsidRPr="00B31548" w:rsidRDefault="00B31548" w:rsidP="00B31548">
      <w:r w:rsidRPr="00B31548">
        <w:t>3. Do you think that the establishment of the Department of Homeland Security after the 9/11 terror attacks is helping in terms of combating the war against terror? Why or why not?</w:t>
      </w:r>
    </w:p>
    <w:p w:rsidR="00B31548" w:rsidRPr="00B31548" w:rsidRDefault="00B31548" w:rsidP="00B31548"/>
    <w:p w:rsidR="00B31548" w:rsidRPr="00B31548" w:rsidRDefault="00B31548" w:rsidP="00B31548">
      <w:r w:rsidRPr="00B31548">
        <w:t>4. What is transnational crime and how might the international community best respond to it?</w:t>
      </w:r>
    </w:p>
    <w:p w:rsidR="00B31548" w:rsidRPr="00B31548" w:rsidRDefault="00B31548" w:rsidP="00B31548"/>
    <w:p w:rsidR="00542CC3" w:rsidRPr="00A77EDE" w:rsidRDefault="00B31548" w:rsidP="00B31548">
      <w:r w:rsidRPr="00B31548">
        <w:t>5. What can be done to reduce hate crimes?</w:t>
      </w:r>
    </w:p>
    <w:sectPr w:rsidR="00542CC3" w:rsidRP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85227"/>
    <w:rsid w:val="001B761C"/>
    <w:rsid w:val="001F7343"/>
    <w:rsid w:val="00227074"/>
    <w:rsid w:val="00272B2E"/>
    <w:rsid w:val="002D0F36"/>
    <w:rsid w:val="00327683"/>
    <w:rsid w:val="00331370"/>
    <w:rsid w:val="00361935"/>
    <w:rsid w:val="00370467"/>
    <w:rsid w:val="00393EAF"/>
    <w:rsid w:val="003C4235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548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676C6-1C24-4E86-BCB9-995B2E82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6</TotalTime>
  <Pages>1</Pages>
  <Words>108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649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2016-12-21T23:20:00Z</dcterms:modified>
</cp:coreProperties>
</file>